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bookmarkStart w:id="0" w:name="_GoBack"/>
      <w:bookmarkEnd w:id="0"/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1" w:name="_Hlk63680311"/>
    </w:p>
    <w:bookmarkEnd w:id="1"/>
    <w:p w14:paraId="1348F11D" w14:textId="6CA0FA22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3848ED">
        <w:rPr>
          <w:rFonts w:ascii="Cambria" w:hAnsi="Cambria" w:cs="Calibri"/>
          <w:b/>
          <w:bCs/>
          <w:sz w:val="22"/>
          <w:szCs w:val="22"/>
        </w:rPr>
        <w:t>„</w:t>
      </w:r>
      <w:r w:rsidR="003848ED" w:rsidRPr="003848ED">
        <w:rPr>
          <w:rFonts w:ascii="Cambria" w:hAnsi="Cambria" w:cs="Calibri"/>
          <w:b/>
          <w:bCs/>
          <w:sz w:val="22"/>
          <w:szCs w:val="22"/>
          <w:lang w:val="pl-PL"/>
        </w:rPr>
        <w:t>Budowa świetlicy wie</w:t>
      </w:r>
      <w:r w:rsidR="002B611A">
        <w:rPr>
          <w:rFonts w:ascii="Cambria" w:hAnsi="Cambria" w:cs="Calibri"/>
          <w:b/>
          <w:bCs/>
          <w:sz w:val="22"/>
          <w:szCs w:val="22"/>
          <w:lang w:val="pl-PL"/>
        </w:rPr>
        <w:t>jskiej  w miejscowości Łoniów Kolonia</w:t>
      </w:r>
      <w:r w:rsidRPr="003848ED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77777777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>instalacyjnej w zakresie sieci, instalacji i urządzeń cieplnych, wentylacyjnych, gazowych, wodociągowych i kanalizacyjnych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2BA91D20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obiektów kubaturowych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4E1DF0B7" w:rsidR="00D8575E" w:rsidRPr="00EE7EF8" w:rsidRDefault="00EE7EF8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Uprawnienia</w:t>
            </w:r>
            <w:r w:rsidRPr="00EE7EF8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budowlane do kierowania budowami w specjalności </w:t>
            </w:r>
            <w:proofErr w:type="spellStart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>konstrukcyjno</w:t>
            </w:r>
            <w:proofErr w:type="spellEnd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 budowlanej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default" r:id="rId8"/>
      <w:footerReference w:type="even" r:id="rId9"/>
      <w:footerReference w:type="default" r:id="rId10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C968E" w14:textId="77777777" w:rsidR="00432961" w:rsidRDefault="00432961">
      <w:r>
        <w:separator/>
      </w:r>
    </w:p>
  </w:endnote>
  <w:endnote w:type="continuationSeparator" w:id="0">
    <w:p w14:paraId="49D52858" w14:textId="77777777" w:rsidR="00432961" w:rsidRDefault="0043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C9F52" w14:textId="77777777" w:rsidR="00432961" w:rsidRDefault="00432961">
      <w:r>
        <w:separator/>
      </w:r>
    </w:p>
  </w:footnote>
  <w:footnote w:type="continuationSeparator" w:id="0">
    <w:p w14:paraId="261B4937" w14:textId="77777777" w:rsidR="00432961" w:rsidRDefault="00432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F71" w14:textId="3DDE6790" w:rsidR="008E43A4" w:rsidRPr="00DC19F0" w:rsidRDefault="00DC19F0" w:rsidP="008E43A4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90"/>
    <w:r>
      <w:rPr>
        <w:rFonts w:ascii="Cambria" w:hAnsi="Cambria"/>
        <w:sz w:val="20"/>
        <w:szCs w:val="20"/>
        <w:lang w:val="pl-PL"/>
      </w:rPr>
      <w:t>O</w:t>
    </w:r>
    <w:r w:rsidR="002B611A">
      <w:rPr>
        <w:rFonts w:ascii="Cambria" w:hAnsi="Cambria"/>
        <w:sz w:val="20"/>
        <w:szCs w:val="20"/>
        <w:lang w:val="pl-PL"/>
      </w:rPr>
      <w:t>SP.Ł</w:t>
    </w:r>
    <w:r>
      <w:rPr>
        <w:rFonts w:ascii="Cambria" w:hAnsi="Cambria"/>
        <w:sz w:val="20"/>
        <w:szCs w:val="20"/>
        <w:lang w:val="pl-PL"/>
      </w:rPr>
      <w:t>.1.2022</w:t>
    </w:r>
  </w:p>
  <w:bookmarkEnd w:id="2"/>
  <w:p w14:paraId="4338B73B" w14:textId="77777777" w:rsidR="00C752F3" w:rsidRPr="00801DCF" w:rsidRDefault="00C752F3" w:rsidP="00801D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11A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48ED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296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565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85CF8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C6791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19F0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D0B33"/>
    <w:rsid w:val="00ED4C88"/>
    <w:rsid w:val="00EE318B"/>
    <w:rsid w:val="00EE3C74"/>
    <w:rsid w:val="00EE7A93"/>
    <w:rsid w:val="00EE7EF8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8B013-0039-4A6C-9D6D-7202BCF8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8</cp:revision>
  <cp:lastPrinted>2013-04-03T06:33:00Z</cp:lastPrinted>
  <dcterms:created xsi:type="dcterms:W3CDTF">2022-03-17T11:51:00Z</dcterms:created>
  <dcterms:modified xsi:type="dcterms:W3CDTF">2022-05-25T12:22:00Z</dcterms:modified>
</cp:coreProperties>
</file>